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Психиатрия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05:22 МСК · База обновлена: 18.07.2026, 16:14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Психиатрия</w:t>
      </w:r>
    </w:p>
    <w:p>
      <w:pPr>
        <w:pStyle w:val="Heading2"/>
      </w:pPr>
      <w:r>
        <w:t>1. УСЛОВИЕ СИТУАЦИОННОЙ ЗАДАЧИ</w:t>
      </w:r>
    </w:p>
    <w:p>
      <w:pPr>
        <w:pStyle w:val="Heading3"/>
      </w:pPr>
      <w:r>
        <w:t>1.1. Ситуация</w:t>
      </w:r>
    </w:p>
    <w:p>
      <w:pPr>
        <w:spacing w:after="58"/>
      </w:pPr>
      <w:r>
        <w:rPr>
          <w:b w:val="0"/>
          <w:i w:val="0"/>
        </w:rPr>
        <w:t>К психотерапевту амбулаторно обратился работник прокуратуры 36 лет.</w:t>
      </w:r>
    </w:p>
    <w:p>
      <w:pPr>
        <w:pStyle w:val="Heading3"/>
      </w:pPr>
      <w:r>
        <w:t>1.2. Жалобы</w:t>
      </w:r>
    </w:p>
    <w:p>
      <w:pPr>
        <w:spacing w:after="58"/>
      </w:pPr>
      <w:r>
        <w:rPr>
          <w:b w:val="0"/>
          <w:i w:val="0"/>
        </w:rPr>
        <w:t>На навязчивые страхи убить малолетнюю дочь.</w:t>
      </w:r>
    </w:p>
    <w:p>
      <w:pPr>
        <w:pStyle w:val="Heading3"/>
      </w:pPr>
      <w:r>
        <w:t>1.3. Анамнез заболевания</w:t>
      </w:r>
    </w:p>
    <w:p>
      <w:pPr>
        <w:spacing w:after="58"/>
      </w:pPr>
      <w:r>
        <w:rPr>
          <w:b w:val="0"/>
          <w:i w:val="0"/>
        </w:rPr>
        <w:t>Анамнез не отягощен. Рос и развивался нормально, несколько опережал в развитии. +</w:t>
        <w:br/>
        <w:t>Посещал детские дошкольные учреждения. Адаптировался легко. Рос общительным, всегда претендовал на лидерство. С юных лет стал борцом за справедливость. Готов был многое терпеть и драться за нее. Очень нравилась работа в прокуратуре. Хотя жаловался, что не все там происходит честно. Но особенно нравилось выступать в суде. Считал, что все «злодеи» должны быть наказаны. Входил даже «как бы в транс», когда выступал. Даже если был простужен, лучше себя чувствовал после такого выступления. Любил одобрения своей работы, похвалу. Коллег подозревал в желании «подсидеть», как-то «использовать» его «слабость». Чаще совсем не доверял людям, близких друзей не имел. Считал дружбу «тратой времени», и даже потенциально «опасной» для карьеры, потому что друзья якобы могли предать. +</w:t>
        <w:br/>
        <w:t>В жены взял «сложную» женщину, с лидерскими качествами. Она также юрист по образованию, должность выше, чем у пациента. Чувствовал себя «неудачником» на ее фоне. Когда в семье появился ребенок, брал декретный отпуск, а жена вышла на работу после полутора лет. Подозревал ее в неверности. когда она задерживалась на работе. Начал сам изменять. Боялся, что жена узнает, считал, что этот позор он «не вынесет». Думал, что и на работе об этом уже говорили, но «за спиной». Чувствовал, что виноват, но с любовницей считал себя «полноценным». Настроение постепенно снизилось. Стал тревожным, ухудшился сон. Снизился аппетит. В это время впервые возникли навязчивые мысли, что может «случайно» убить дочь ножом. Стал прятать от себя острые предметы, перестал смотреть хронику происшествий. Пробовал принимать алкоголь, состояние улучшалось, но понял, что может появиться зависимость, испугался, и перестал совсем употреблять алкоголь. Занялся спортом, но это мало помогало. Пугало то, что иногда с удовольствием брал нож в руки, трогал лезвие. Боялся, что это и означало начало безумия, «как в кино показывали».</w:t>
      </w:r>
    </w:p>
    <w:p>
      <w:pPr>
        <w:pStyle w:val="Heading3"/>
      </w:pPr>
      <w:r>
        <w:t>1.4. Анамнез жизни</w:t>
      </w:r>
    </w:p>
    <w:p>
      <w:pPr>
        <w:spacing w:after="58"/>
      </w:pPr>
      <w:r>
        <w:rPr>
          <w:b w:val="0"/>
          <w:i w:val="0"/>
        </w:rPr>
        <w:t>Рос в полной семье. Посещал детские дошкольные учреждения. Окончил школу и ВУЗ. Служил в армии. Женился в 30 лет. Имеет дочь трех лет.</w:t>
      </w:r>
    </w:p>
    <w:p>
      <w:pPr>
        <w:pStyle w:val="Heading3"/>
      </w:pPr>
      <w:r>
        <w:t>1.5. Объективный статус</w:t>
      </w:r>
    </w:p>
    <w:p>
      <w:pPr>
        <w:spacing w:after="58"/>
      </w:pPr>
      <w:r>
        <w:rPr>
          <w:b w:val="0"/>
          <w:i w:val="0"/>
        </w:rPr>
        <w:t>Соматический статус. Жалоб нет. Кожные покровы чистые, обычной окраски. Аллергии отрицает. Дыхание свободное. Живот мягкий, безболезненный. +</w:t>
        <w:br/>
        <w:t>Неврологический статус. Без особенностей. Жалоб нет. Пробы выполняет удовлетворительно, рефлексы симметричные. ЧМТ отрицает. +</w:t>
        <w:br/>
        <w:t>Психический статус. Сознание ясное. Одет опрятно. Дистанцию соблюдает. Голос тихий. Мимика адекватна эмоциональным реакциям. Мышление последовательное.  Жалуется на страхи убить свою дочь. Пугается, что иногда берет нож. Понимает, что это навязчивость, прочел об этом в интернете. На работе страхи не возникают, в основном, они бывают дома и чаще, ели сидит с ребенком один. Считает, что люди должны нести ответственность за «грехи», гордится тем, что не прощает даже приятелей. Дружбу считает ненужной тратой времени и потенциально опасной для карьеры. Считает, что супруга ему изменяет, но явных признаков этому не находит. Любит свою работу, особенно публичные выступления. Тщательно всегда готовится, боится даже мелких неудач. После них всегда чувствует себя лучше. Галлюцинаций и бреда не обнаруживает. Фон настроения немного снижен, но отмечает, что на работе всегда лучше. Суицидальных мыслей не выявляет. Критика к своему состоянию полная.</w:t>
      </w:r>
    </w:p>
    <w:p>
      <w:pPr>
        <w:pStyle w:val="Heading2"/>
      </w:pPr>
      <w:r>
        <w:t>1. Диагноз</w:t>
      </w:r>
    </w:p>
    <w:p>
      <w:pPr>
        <w:pStyle w:val="Heading3"/>
        <w:keepNext/>
      </w:pPr>
      <w:r>
        <w:rPr>
          <w:b/>
          <w:color w:val="173C49"/>
        </w:rPr>
        <w:t>Вопрос 1.</w:t>
      </w:r>
    </w:p>
    <w:p>
      <w:pPr>
        <w:keepNext/>
      </w:pPr>
      <w:r>
        <w:rPr>
          <w:b w:val="0"/>
          <w:i w:val="0"/>
        </w:rPr>
        <w:t>Учитывая анамнез и статус, можно поставить диагноз</w:t>
      </w:r>
    </w:p>
    <w:p>
      <w:pPr>
        <w:tabs>
          <w:tab w:pos="490" w:val="left"/>
        </w:tabs>
        <w:spacing w:after="60"/>
        <w:ind w:left="490" w:hanging="490"/>
      </w:pPr>
      <w:r>
        <w:rPr>
          <w:b/>
        </w:rPr>
        <w:t>1.</w:t>
      </w:r>
      <w:r>
        <w:tab/>
      </w:r>
      <w:r>
        <w:rPr>
          <w:b w:val="0"/>
          <w:i w:val="0"/>
        </w:rPr>
        <w:t>Циклотимия</w:t>
      </w:r>
    </w:p>
    <w:p>
      <w:pPr>
        <w:tabs>
          <w:tab w:pos="490" w:val="left"/>
        </w:tabs>
        <w:spacing w:after="60"/>
        <w:ind w:left="490" w:hanging="490"/>
      </w:pPr>
      <w:r>
        <w:rPr>
          <w:b/>
        </w:rPr>
        <w:t>2.</w:t>
      </w:r>
      <w:r>
        <w:tab/>
      </w:r>
      <w:r>
        <w:rPr>
          <w:b w:val="0"/>
          <w:i w:val="0"/>
        </w:rPr>
        <w:t>Параноидная шизофрения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Обсессивно-компульсивное расстройство</w:t>
      </w:r>
    </w:p>
    <w:p>
      <w:pPr>
        <w:tabs>
          <w:tab w:pos="490" w:val="left"/>
        </w:tabs>
        <w:spacing w:after="60"/>
        <w:ind w:left="490" w:hanging="490"/>
      </w:pPr>
      <w:r>
        <w:rPr>
          <w:b/>
        </w:rPr>
        <w:t>4.</w:t>
      </w:r>
      <w:r>
        <w:tab/>
      </w:r>
      <w:r>
        <w:rPr>
          <w:b w:val="0"/>
          <w:i w:val="0"/>
        </w:rPr>
        <w:t>Шизотипическое расстройство</w:t>
      </w:r>
    </w:p>
    <w:p>
      <w:pPr>
        <w:ind w:left="288"/>
      </w:pPr>
      <w:r>
        <w:rPr>
          <w:b/>
          <w:color w:val="173C49"/>
        </w:rPr>
        <w:t xml:space="preserve">Правильный ответ: </w:t>
      </w:r>
      <w:r>
        <w:rPr>
          <w:b/>
          <w:i w:val="0"/>
        </w:rPr>
        <w:t>3 — Обсессивно-компульсивное расстройство</w:t>
      </w:r>
    </w:p>
    <w:p>
      <w:pPr>
        <w:ind w:left="504"/>
      </w:pPr>
      <w:r>
        <w:rPr>
          <w:b w:val="0"/>
          <w:i/>
        </w:rPr>
        <w:t>Диагностические указания: +</w:t>
        <w:br/>
        <w:t>Для точного диагноза, обсессивные симптомы или компульсивные действия, либо и те, и другие должны иметь место наибольшее количество дней за период по крайней мере 2 недели подряд и быть источником дистресса и нарушения активности. +</w:t>
        <w:br/>
        <w:t>Обсессивные симптомы должны иметь следующие характеристики:</w:t>
        <w:br/>
        <w:br/>
        <w:t>а) они должны быть расценены как собственные мысли или импульсы больного;</w:t>
        <w:br/>
        <w:br/>
        <w:t>б) должны быть по крайней мере одна мысль или действие, которым больной безуспешно сопротивляется, даже если наличествуют другие, которым больной более не сопротивляется;</w:t>
        <w:br/>
        <w:br/>
        <w:t>в) мысль о выполнении действия не должна быть сама по себе приятна (простое уменьшение напряженности или тревоги не считается в этом смысле приятным);</w:t>
        <w:br/>
        <w:br/>
        <w:t>г) мысли, образы или импульсы должны быть неприятно повторяющимися.</w:t>
        <w:br/>
        <w:br/>
        <w:t>F42.0 Преимущественно навязчивые мысли или размышления (умственная</w:t>
        <w:br/>
        <w:t>жвачка) +</w:t>
        <w:br/>
        <w:t>Они могут принимать форму идей, психических образов или импульсов к действиям. Они очень различны по содержанию, но почти всегда неприятны для субъекта. +</w:t>
        <w:br/>
        <w:t>Например, женщина мучается страхом, что она может случайно не устоять перед импульсом убить любимого ребенка, или же непристойных или богохульных и чуждых "я" повторяющихся образов. Иногда идеи просто бесполезны, включая бесконечные квази-философские рассуждения по малосущественным альтернативам. Эти не приводящие к решению рассуждения по альтернативам являются важной частью многих других обсессивных размышлений и часто сочетаются с невозможностью сделать</w:t>
        <w:br/>
        <w:t>тривиальные, но необходимые в повседневной жизни решения. Взаимосвязь между обсессивными размышлениями и депрессией особенно тесная: диагнозу обсессивно-компульсивного расстройства должно отдаваться предпочтение только если размышления возникают или продолжают оставаться при отсутствии депрессивного расстройства.</w:t>
        <w:br/>
        <w:br/>
        <w:t>Коллектив авторов. Психические расстройства и расстройства поведения (F00 - F99). (Класс V МКБ-10, адаптированный для использования в Российской Федерации). Под общей редакцией Казаковцева Б.А., Голланда В.Б.- М.: Минздрав России, 1998. -512 с. – 146 С</w:t>
        <w:br/>
        <w:br/>
      </w:r>
      <w:hyperlink r:id="rId20">
        <w:r>
          <w:rPr>
            <w:color w:val="173C49"/>
            <w:u w:val="single"/>
          </w:rPr>
          <w:t>Коллектив авторов. Психические расстройства и расстройства поведения(F00 - F99). (Класс V МКБ-10, адаптированный для использования в Российской Федерации). Под общей редакцией Казаковцева Б.А., Голланда В.Б.М.: Минздрав России, 1998. 512 с.</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Коморбидным личностным расстройством является +____________+ расстройство</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параноидное</w:t>
      </w:r>
    </w:p>
    <w:p>
      <w:pPr>
        <w:tabs>
          <w:tab w:pos="490" w:val="left"/>
        </w:tabs>
        <w:spacing w:after="60"/>
        <w:ind w:left="490" w:hanging="490"/>
      </w:pPr>
      <w:r>
        <w:rPr>
          <w:b/>
        </w:rPr>
        <w:t>2.</w:t>
      </w:r>
      <w:r>
        <w:tab/>
      </w:r>
      <w:r>
        <w:rPr>
          <w:b w:val="0"/>
          <w:i w:val="0"/>
        </w:rPr>
        <w:t>зависимое</w:t>
      </w:r>
    </w:p>
    <w:p>
      <w:pPr>
        <w:tabs>
          <w:tab w:pos="490" w:val="left"/>
        </w:tabs>
        <w:spacing w:after="60"/>
        <w:ind w:left="490" w:hanging="490"/>
      </w:pPr>
      <w:r>
        <w:rPr>
          <w:b/>
        </w:rPr>
        <w:t>3.</w:t>
      </w:r>
      <w:r>
        <w:tab/>
      </w:r>
      <w:r>
        <w:rPr>
          <w:b w:val="0"/>
          <w:i w:val="0"/>
        </w:rPr>
        <w:t>шизоидное</w:t>
      </w:r>
    </w:p>
    <w:p>
      <w:pPr>
        <w:tabs>
          <w:tab w:pos="490" w:val="left"/>
        </w:tabs>
        <w:spacing w:after="60"/>
        <w:ind w:left="490" w:hanging="490"/>
      </w:pPr>
      <w:r>
        <w:rPr>
          <w:b/>
        </w:rPr>
        <w:t>4.</w:t>
      </w:r>
      <w:r>
        <w:tab/>
      </w:r>
      <w:r>
        <w:rPr>
          <w:b w:val="0"/>
          <w:i w:val="0"/>
        </w:rPr>
        <w:t>тревожное</w:t>
      </w:r>
    </w:p>
    <w:p>
      <w:pPr>
        <w:ind w:left="288"/>
      </w:pPr>
      <w:r>
        <w:rPr>
          <w:b/>
          <w:color w:val="173C49"/>
        </w:rPr>
        <w:t xml:space="preserve">Правильный ответ: </w:t>
      </w:r>
      <w:r>
        <w:rPr>
          <w:b/>
          <w:i w:val="0"/>
        </w:rPr>
        <w:t>1 — параноидное</w:t>
      </w:r>
    </w:p>
    <w:p>
      <w:pPr>
        <w:ind w:left="504"/>
      </w:pPr>
      <w:r>
        <w:rPr>
          <w:b w:val="0"/>
          <w:i/>
        </w:rPr>
        <w:t>Параноидное (параноическое) расстройство:</w:t>
        <w:br/>
        <w:br/>
        <w:t>а) чрезмерная чувствительность к неудачам и отказам;</w:t>
        <w:br/>
        <w:br/>
        <w:t>б) тенденция постоянно быть недовольным кем-то, то есть отказ прощать оскорбления, причинение ущерба и отношение свысока</w:t>
        <w:br/>
        <w:br/>
        <w:t>в) подозрительность и общая тенденция к искажению фактов путем неверного истолкования нейтральных или дружеских действий других людей в качестве враждебных или презрительных;</w:t>
        <w:br/>
        <w:br/>
        <w:t>г) воинственно-щепетильное отношение к вопросам, связанным с правами личности, что не соответствует фактической ситуации</w:t>
        <w:br/>
        <w:br/>
        <w:t>д) возобновляющиеся неоправданные подозрения относительно сексуальной верности супруга или полового партнера;</w:t>
        <w:br/>
        <w:br/>
        <w:t>е) тенденция к переживанию своей повышенной значимости, что проявляется постоянным отнесением происходящего на свой счет;</w:t>
        <w:br/>
        <w:br/>
        <w:t>ж) охваченность несущественными "законспирированными" толкованиями событий, происходящих с данной личностью или, по большому счету, в мире.</w:t>
        <w:br/>
        <w:br/>
        <w:t>Коллектив авторов. Психические расстройства и расстройства поведения (F00 - F99). (Класс V МКБ-10, адаптированный для использования в Российской Федерации). Под общей редакцией Казаковцева Б.А., Голланда В.Б.- М.: Минздрав России, 1998. -512 с. – 199-200 С</w:t>
        <w:br/>
        <w:br/>
      </w:r>
      <w:hyperlink r:id="rId20">
        <w:r>
          <w:rPr>
            <w:color w:val="173C49"/>
            <w:u w:val="single"/>
          </w:rPr>
          <w:t>Коллектив авторов. Психические расстройства и расстройства поведения(F00 - F99). (Класс V МКБ-10, адаптированный для использования в Российской Федерации). Под общей редакцией Казаковцева Б.А., Голланда В.Б.М.: Минздрав России, 1998. 512 с.</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Алгоритм постановки расстройств личности включает один из трех основных признаков, а именно оценку их</w:t>
      </w:r>
    </w:p>
    <w:p>
      <w:pPr>
        <w:tabs>
          <w:tab w:pos="490" w:val="left"/>
        </w:tabs>
        <w:spacing w:after="60"/>
        <w:ind w:left="490" w:hanging="490"/>
      </w:pPr>
      <w:r>
        <w:rPr>
          <w:b/>
        </w:rPr>
        <w:t>1.</w:t>
      </w:r>
      <w:r>
        <w:tab/>
      </w:r>
      <w:r>
        <w:rPr>
          <w:b w:val="0"/>
          <w:i w:val="0"/>
        </w:rPr>
        <w:t>тональности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тотальности</w:t>
      </w:r>
    </w:p>
    <w:p>
      <w:pPr>
        <w:tabs>
          <w:tab w:pos="490" w:val="left"/>
        </w:tabs>
        <w:spacing w:after="60"/>
        <w:ind w:left="490" w:hanging="490"/>
      </w:pPr>
      <w:r>
        <w:rPr>
          <w:b/>
        </w:rPr>
        <w:t>3.</w:t>
      </w:r>
      <w:r>
        <w:tab/>
      </w:r>
      <w:r>
        <w:rPr>
          <w:b w:val="0"/>
          <w:i w:val="0"/>
        </w:rPr>
        <w:t>частичности</w:t>
      </w:r>
    </w:p>
    <w:p>
      <w:pPr>
        <w:tabs>
          <w:tab w:pos="490" w:val="left"/>
        </w:tabs>
        <w:spacing w:after="60"/>
        <w:ind w:left="490" w:hanging="490"/>
      </w:pPr>
      <w:r>
        <w:rPr>
          <w:b/>
        </w:rPr>
        <w:t>4.</w:t>
      </w:r>
      <w:r>
        <w:tab/>
      </w:r>
      <w:r>
        <w:rPr>
          <w:b w:val="0"/>
          <w:i w:val="0"/>
        </w:rPr>
        <w:t>объемности</w:t>
      </w:r>
    </w:p>
    <w:p>
      <w:pPr>
        <w:ind w:left="288"/>
      </w:pPr>
      <w:r>
        <w:rPr>
          <w:b/>
          <w:color w:val="173C49"/>
        </w:rPr>
        <w:t xml:space="preserve">Правильный ответ: </w:t>
      </w:r>
      <w:r>
        <w:rPr>
          <w:b/>
          <w:i w:val="0"/>
        </w:rPr>
        <w:t>2 — тотальности</w:t>
      </w:r>
    </w:p>
    <w:p>
      <w:pPr>
        <w:ind w:left="504"/>
      </w:pPr>
      <w:r>
        <w:rPr>
          <w:b w:val="0"/>
          <w:i/>
        </w:rPr>
        <w:t>Алгоритм постановки расстройств личности включает  оценку их тотальности</w:t>
        <w:br/>
        <w:br/>
        <w:t>Клинические рекомендации Диагностика и лечение расстройств личности – М., 2014 – с. 72</w:t>
      </w:r>
    </w:p>
    <w:p>
      <w:pPr>
        <w:pStyle w:val="Heading3"/>
        <w:keepNext/>
      </w:pPr>
      <w:r>
        <w:rPr>
          <w:b/>
          <w:color w:val="173C49"/>
        </w:rPr>
        <w:t>Вопрос 4.</w:t>
      </w:r>
    </w:p>
    <w:p>
      <w:pPr>
        <w:keepNext/>
      </w:pPr>
      <w:r>
        <w:rPr>
          <w:b w:val="0"/>
          <w:i w:val="0"/>
        </w:rPr>
        <w:t>Алгоритм постановки расстройств личности включает один из трех основных признаков, а именно оценку их</w:t>
      </w:r>
    </w:p>
    <w:p>
      <w:pPr>
        <w:tabs>
          <w:tab w:pos="490" w:val="left"/>
        </w:tabs>
        <w:spacing w:after="60"/>
        <w:ind w:left="490" w:hanging="490"/>
      </w:pPr>
      <w:r>
        <w:rPr>
          <w:b/>
        </w:rPr>
        <w:t>1.</w:t>
      </w:r>
      <w:r>
        <w:tab/>
      </w:r>
      <w:r>
        <w:rPr>
          <w:b w:val="0"/>
          <w:i w:val="0"/>
        </w:rPr>
        <w:t>врожденности</w:t>
      </w:r>
    </w:p>
    <w:p>
      <w:pPr>
        <w:tabs>
          <w:tab w:pos="490" w:val="left"/>
        </w:tabs>
        <w:spacing w:after="60"/>
        <w:ind w:left="490" w:hanging="490"/>
      </w:pPr>
      <w:r>
        <w:rPr>
          <w:b/>
        </w:rPr>
        <w:t>2.</w:t>
      </w:r>
      <w:r>
        <w:tab/>
      </w:r>
      <w:r>
        <w:rPr>
          <w:b w:val="0"/>
          <w:i w:val="0"/>
        </w:rPr>
        <w:t>изменчивости</w:t>
      </w:r>
    </w:p>
    <w:p>
      <w:pPr>
        <w:tabs>
          <w:tab w:pos="490" w:val="left"/>
        </w:tabs>
        <w:spacing w:after="60"/>
        <w:ind w:left="490" w:hanging="490"/>
      </w:pPr>
      <w:r>
        <w:rPr>
          <w:b/>
        </w:rPr>
        <w:t>3.</w:t>
      </w:r>
      <w:r>
        <w:tab/>
      </w:r>
      <w:r>
        <w:rPr>
          <w:b w:val="0"/>
          <w:i w:val="0"/>
        </w:rPr>
        <w:t>вариативности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стойкости</w:t>
      </w:r>
    </w:p>
    <w:p>
      <w:pPr>
        <w:ind w:left="288"/>
      </w:pPr>
      <w:r>
        <w:rPr>
          <w:b/>
          <w:color w:val="173C49"/>
        </w:rPr>
        <w:t xml:space="preserve">Правильный ответ: </w:t>
      </w:r>
      <w:r>
        <w:rPr>
          <w:b/>
          <w:i w:val="0"/>
        </w:rPr>
        <w:t>4 — стойкости</w:t>
      </w:r>
    </w:p>
    <w:p>
      <w:pPr>
        <w:ind w:left="504"/>
      </w:pPr>
      <w:r>
        <w:rPr>
          <w:b w:val="0"/>
          <w:i/>
        </w:rPr>
        <w:t>Алгоритм постановки расстройств личности включает  оценку их стойкости</w:t>
        <w:br/>
        <w:br/>
        <w:t>Клинические рекомендации Диагностика и лечение расстройств личности – М., 2014 – с. 72</w:t>
      </w:r>
    </w:p>
    <w:p>
      <w:pPr>
        <w:pStyle w:val="Heading3"/>
        <w:keepNext/>
      </w:pPr>
      <w:r>
        <w:rPr>
          <w:b/>
          <w:color w:val="173C49"/>
        </w:rPr>
        <w:t>Вопрос 5.</w:t>
      </w:r>
    </w:p>
    <w:p>
      <w:pPr>
        <w:keepNext/>
      </w:pPr>
      <w:r>
        <w:rPr>
          <w:b w:val="0"/>
          <w:i w:val="0"/>
        </w:rPr>
        <w:t>Алгоритм постановки расстройств личности включает один из трех основных признаков, а именно оценку их</w:t>
      </w:r>
    </w:p>
    <w:p>
      <w:pPr>
        <w:tabs>
          <w:tab w:pos="490" w:val="left"/>
        </w:tabs>
        <w:spacing w:after="60"/>
        <w:ind w:left="490" w:hanging="490"/>
      </w:pPr>
      <w:r>
        <w:rPr>
          <w:b/>
        </w:rPr>
        <w:t>1.</w:t>
      </w:r>
      <w:r>
        <w:tab/>
      </w:r>
      <w:r>
        <w:rPr>
          <w:b w:val="0"/>
          <w:i w:val="0"/>
        </w:rPr>
        <w:t>выпуклости</w:t>
      </w:r>
    </w:p>
    <w:p>
      <w:pPr>
        <w:tabs>
          <w:tab w:pos="490" w:val="left"/>
        </w:tabs>
        <w:spacing w:after="60"/>
        <w:ind w:left="490" w:hanging="490"/>
      </w:pPr>
      <w:r>
        <w:rPr>
          <w:b/>
        </w:rPr>
        <w:t>2.</w:t>
      </w:r>
      <w:r>
        <w:tab/>
      </w:r>
      <w:r>
        <w:rPr>
          <w:b w:val="0"/>
          <w:i w:val="0"/>
        </w:rPr>
        <w:t>компенсированности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выраженности</w:t>
      </w:r>
    </w:p>
    <w:p>
      <w:pPr>
        <w:tabs>
          <w:tab w:pos="490" w:val="left"/>
        </w:tabs>
        <w:spacing w:after="60"/>
        <w:ind w:left="490" w:hanging="490"/>
      </w:pPr>
      <w:r>
        <w:rPr>
          <w:b/>
        </w:rPr>
        <w:t>4.</w:t>
      </w:r>
      <w:r>
        <w:tab/>
      </w:r>
      <w:r>
        <w:rPr>
          <w:b w:val="0"/>
          <w:i w:val="0"/>
        </w:rPr>
        <w:t>вычурности</w:t>
      </w:r>
    </w:p>
    <w:p>
      <w:pPr>
        <w:ind w:left="288"/>
      </w:pPr>
      <w:r>
        <w:rPr>
          <w:b/>
          <w:color w:val="173C49"/>
        </w:rPr>
        <w:t xml:space="preserve">Правильный ответ: </w:t>
      </w:r>
      <w:r>
        <w:rPr>
          <w:b/>
          <w:i w:val="0"/>
        </w:rPr>
        <w:t>3 — выраженности</w:t>
      </w:r>
    </w:p>
    <w:p>
      <w:pPr>
        <w:ind w:left="504"/>
      </w:pPr>
      <w:r>
        <w:rPr>
          <w:b w:val="0"/>
          <w:i/>
        </w:rPr>
        <w:t>Алгоритм постановки расстройств личности включает  оценку их выраженности</w:t>
        <w:br/>
        <w:br/>
        <w:t>Клинические рекомендации Диагностика и лечение расстройств личности – М., 2014 – с. 72</w:t>
      </w:r>
    </w:p>
    <w:p>
      <w:pPr>
        <w:pStyle w:val="Heading3"/>
        <w:keepNext/>
      </w:pPr>
      <w:r>
        <w:rPr>
          <w:b/>
          <w:color w:val="173C49"/>
        </w:rPr>
        <w:t>Вопрос 6.</w:t>
      </w:r>
    </w:p>
    <w:p>
      <w:pPr>
        <w:keepNext/>
      </w:pPr>
      <w:r>
        <w:rPr>
          <w:b w:val="0"/>
          <w:i w:val="0"/>
        </w:rPr>
        <w:t>Успешности терапии данного случая в гештальт-подходе определяется улучшением</w:t>
      </w:r>
    </w:p>
    <w:p>
      <w:pPr>
        <w:tabs>
          <w:tab w:pos="490" w:val="left"/>
        </w:tabs>
        <w:spacing w:after="60"/>
        <w:ind w:left="490" w:hanging="490"/>
      </w:pPr>
      <w:r>
        <w:rPr>
          <w:b/>
        </w:rPr>
        <w:t>1.</w:t>
      </w:r>
      <w:r>
        <w:tab/>
      </w:r>
      <w:r>
        <w:rPr>
          <w:b w:val="0"/>
          <w:i w:val="0"/>
        </w:rPr>
        <w:t>схемы</w:t>
      </w:r>
    </w:p>
    <w:p>
      <w:pPr>
        <w:tabs>
          <w:tab w:pos="490" w:val="left"/>
        </w:tabs>
        <w:spacing w:after="60"/>
        <w:ind w:left="490" w:hanging="490"/>
      </w:pPr>
      <w:r>
        <w:rPr>
          <w:b/>
        </w:rPr>
        <w:t>2.</w:t>
      </w:r>
      <w:r>
        <w:tab/>
      </w:r>
      <w:r>
        <w:rPr>
          <w:b w:val="0"/>
          <w:i w:val="0"/>
        </w:rPr>
        <w:t>сценария</w:t>
      </w:r>
    </w:p>
    <w:p>
      <w:pPr>
        <w:tabs>
          <w:tab w:pos="490" w:val="left"/>
        </w:tabs>
        <w:spacing w:after="60"/>
        <w:ind w:left="490" w:hanging="490"/>
      </w:pPr>
      <w:r>
        <w:rPr>
          <w:b/>
        </w:rPr>
        <w:t>3.</w:t>
      </w:r>
      <w:r>
        <w:tab/>
      </w:r>
      <w:r>
        <w:rPr>
          <w:b w:val="0"/>
          <w:i w:val="0"/>
        </w:rPr>
        <w:t>мышления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контакта</w:t>
      </w:r>
    </w:p>
    <w:p>
      <w:pPr>
        <w:ind w:left="288"/>
      </w:pPr>
      <w:r>
        <w:rPr>
          <w:b/>
          <w:color w:val="173C49"/>
        </w:rPr>
        <w:t xml:space="preserve">Правильный ответ: </w:t>
      </w:r>
      <w:r>
        <w:rPr>
          <w:b/>
          <w:i w:val="0"/>
        </w:rPr>
        <w:t>4 — контакта</w:t>
      </w:r>
    </w:p>
    <w:p>
      <w:pPr>
        <w:ind w:left="504"/>
      </w:pPr>
      <w:r>
        <w:rPr>
          <w:b w:val="0"/>
          <w:i/>
        </w:rPr>
        <w:t>Успешности терапии данного случая в гештальт-подходе определяется улучшением контакта</w:t>
        <w:br/>
        <w:br/>
        <w:t>Б. Карвасарский Психотерапевтическая энциклопедия. - 3-е издание.- 944 c.- C. 84</w:t>
      </w:r>
    </w:p>
    <w:p>
      <w:pPr>
        <w:pStyle w:val="Heading3"/>
        <w:keepNext/>
      </w:pPr>
      <w:r>
        <w:rPr>
          <w:b/>
          <w:color w:val="173C49"/>
        </w:rPr>
        <w:t>Вопрос 7.</w:t>
      </w:r>
    </w:p>
    <w:p>
      <w:pPr>
        <w:keepNext/>
      </w:pPr>
      <w:r>
        <w:rPr>
          <w:b w:val="0"/>
          <w:i w:val="0"/>
        </w:rPr>
        <w:t>Успешность терапии данного случая в психодинамическом подходе определяется проработкой личностных</w:t>
      </w:r>
    </w:p>
    <w:p>
      <w:pPr>
        <w:tabs>
          <w:tab w:pos="490" w:val="left"/>
        </w:tabs>
        <w:spacing w:after="60"/>
        <w:ind w:left="490" w:hanging="490"/>
      </w:pPr>
      <w:r>
        <w:rPr>
          <w:b/>
        </w:rPr>
        <w:t>1.</w:t>
      </w:r>
      <w:r>
        <w:tab/>
      </w:r>
      <w:r>
        <w:rPr>
          <w:b w:val="0"/>
          <w:i w:val="0"/>
        </w:rPr>
        <w:t>сценариев</w:t>
      </w:r>
    </w:p>
    <w:p>
      <w:pPr>
        <w:tabs>
          <w:tab w:pos="490" w:val="left"/>
        </w:tabs>
        <w:spacing w:after="60"/>
        <w:ind w:left="490" w:hanging="490"/>
      </w:pPr>
      <w:r>
        <w:rPr>
          <w:b/>
        </w:rPr>
        <w:t>2.</w:t>
      </w:r>
      <w:r>
        <w:tab/>
      </w:r>
      <w:r>
        <w:rPr>
          <w:b w:val="0"/>
          <w:i w:val="0"/>
        </w:rPr>
        <w:t>схем</w:t>
      </w:r>
    </w:p>
    <w:p>
      <w:pPr>
        <w:tabs>
          <w:tab w:pos="490" w:val="left"/>
        </w:tabs>
        <w:spacing w:after="60"/>
        <w:ind w:left="490" w:hanging="490"/>
      </w:pPr>
      <w:r>
        <w:rPr>
          <w:b/>
        </w:rPr>
        <w:t>3.</w:t>
      </w:r>
      <w:r>
        <w:tab/>
      </w:r>
      <w:r>
        <w:rPr>
          <w:b w:val="0"/>
          <w:i w:val="0"/>
        </w:rPr>
        <w:t>блокировок</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защит</w:t>
      </w:r>
    </w:p>
    <w:p>
      <w:pPr>
        <w:ind w:left="288"/>
      </w:pPr>
      <w:r>
        <w:rPr>
          <w:b/>
          <w:color w:val="173C49"/>
        </w:rPr>
        <w:t xml:space="preserve">Правильный ответ: </w:t>
      </w:r>
      <w:r>
        <w:rPr>
          <w:b/>
          <w:i w:val="0"/>
        </w:rPr>
        <w:t>4 — защит</w:t>
      </w:r>
    </w:p>
    <w:p>
      <w:pPr>
        <w:ind w:left="504"/>
      </w:pPr>
      <w:r>
        <w:rPr>
          <w:b w:val="0"/>
          <w:i/>
        </w:rPr>
        <w:t>Успешность терапии данного случая в психодинамическом подходе определяется проработкой личностных защит</w:t>
        <w:br/>
        <w:br/>
        <w:t>Психотерапия: учебное пособие / под ред. В.К. Шамрея, В.И. Курпатова. —  Санкт-Петербург : СпецЛит, 2012. — 496 с. – С. 23.</w:t>
      </w:r>
    </w:p>
    <w:p>
      <w:pPr>
        <w:pStyle w:val="Heading3"/>
        <w:keepNext/>
      </w:pPr>
      <w:r>
        <w:rPr>
          <w:b/>
          <w:color w:val="173C49"/>
        </w:rPr>
        <w:t>Вопрос 8.</w:t>
      </w:r>
    </w:p>
    <w:p>
      <w:pPr>
        <w:keepNext/>
      </w:pPr>
      <w:r>
        <w:rPr>
          <w:b w:val="0"/>
          <w:i w:val="0"/>
        </w:rPr>
        <w:t>Успешность терапии данного случая в когнитивно-поведенческом подходе определяется проработкой</w:t>
      </w:r>
    </w:p>
    <w:p>
      <w:pPr>
        <w:tabs>
          <w:tab w:pos="490" w:val="left"/>
        </w:tabs>
        <w:spacing w:after="60"/>
        <w:ind w:left="490" w:hanging="490"/>
      </w:pPr>
      <w:r>
        <w:rPr>
          <w:b/>
        </w:rPr>
        <w:t>1.</w:t>
      </w:r>
      <w:r>
        <w:tab/>
      </w:r>
      <w:r>
        <w:rPr>
          <w:b w:val="0"/>
          <w:i w:val="0"/>
        </w:rPr>
        <w:t>эмоций</w:t>
      </w:r>
    </w:p>
    <w:p>
      <w:pPr>
        <w:tabs>
          <w:tab w:pos="490" w:val="left"/>
        </w:tabs>
        <w:spacing w:after="60"/>
        <w:ind w:left="490" w:hanging="490"/>
      </w:pPr>
      <w:r>
        <w:rPr>
          <w:b/>
        </w:rPr>
        <w:t>2.</w:t>
      </w:r>
      <w:r>
        <w:tab/>
      </w:r>
      <w:r>
        <w:rPr>
          <w:b w:val="0"/>
          <w:i w:val="0"/>
        </w:rPr>
        <w:t>сценариев</w:t>
      </w:r>
    </w:p>
    <w:p>
      <w:pPr>
        <w:tabs>
          <w:tab w:pos="490" w:val="left"/>
        </w:tabs>
        <w:spacing w:after="60"/>
        <w:ind w:left="490" w:hanging="490"/>
      </w:pPr>
      <w:r>
        <w:rPr>
          <w:b/>
        </w:rPr>
        <w:t>3.</w:t>
      </w:r>
      <w:r>
        <w:tab/>
      </w:r>
      <w:r>
        <w:rPr>
          <w:b w:val="0"/>
          <w:i w:val="0"/>
        </w:rPr>
        <w:t>защит</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мыслей</w:t>
      </w:r>
    </w:p>
    <w:p>
      <w:pPr>
        <w:ind w:left="288"/>
      </w:pPr>
      <w:r>
        <w:rPr>
          <w:b/>
          <w:color w:val="173C49"/>
        </w:rPr>
        <w:t xml:space="preserve">Правильный ответ: </w:t>
      </w:r>
      <w:r>
        <w:rPr>
          <w:b/>
          <w:i w:val="0"/>
        </w:rPr>
        <w:t>4 — мыслей</w:t>
      </w:r>
    </w:p>
    <w:p>
      <w:pPr>
        <w:ind w:left="504"/>
      </w:pPr>
      <w:r>
        <w:rPr>
          <w:b w:val="0"/>
          <w:i/>
        </w:rPr>
        <w:t>Успешность терапии данного случая в когнитивно-поведенческом подходе определяется проработкой мыслей</w:t>
        <w:br/>
        <w:br/>
        <w:t>Б. Карвасарский Психотерапевтическая энциклопедия. - 3-е издание.- 944 c.- C.227</w:t>
      </w:r>
    </w:p>
    <w:p>
      <w:pPr>
        <w:pStyle w:val="Heading3"/>
        <w:keepNext/>
      </w:pPr>
      <w:r>
        <w:rPr>
          <w:b/>
          <w:color w:val="173C49"/>
        </w:rPr>
        <w:t>Вопрос 9.</w:t>
      </w:r>
    </w:p>
    <w:p>
      <w:pPr>
        <w:keepNext/>
      </w:pPr>
      <w:r>
        <w:rPr>
          <w:b w:val="0"/>
          <w:i w:val="0"/>
        </w:rPr>
        <w:t>Медицинский психолог отмечает, что пациент не выполняет задания, если не уверен в своем успехе. Это свойство параноидной личности называется</w:t>
      </w:r>
    </w:p>
    <w:p>
      <w:pPr>
        <w:tabs>
          <w:tab w:pos="490" w:val="left"/>
        </w:tabs>
        <w:spacing w:after="60"/>
        <w:ind w:left="490" w:hanging="490"/>
      </w:pPr>
      <w:r>
        <w:rPr>
          <w:b/>
        </w:rPr>
        <w:t>1.</w:t>
      </w:r>
      <w:r>
        <w:tab/>
      </w:r>
      <w:r>
        <w:rPr>
          <w:b w:val="0"/>
          <w:i w:val="0"/>
        </w:rPr>
        <w:t>излишней тревожностью</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чувствительностью к неудачам</w:t>
      </w:r>
    </w:p>
    <w:p>
      <w:pPr>
        <w:tabs>
          <w:tab w:pos="490" w:val="left"/>
        </w:tabs>
        <w:spacing w:after="60"/>
        <w:ind w:left="490" w:hanging="490"/>
      </w:pPr>
      <w:r>
        <w:rPr>
          <w:b/>
        </w:rPr>
        <w:t>3.</w:t>
      </w:r>
      <w:r>
        <w:tab/>
      </w:r>
      <w:r>
        <w:rPr>
          <w:b w:val="0"/>
          <w:i w:val="0"/>
        </w:rPr>
        <w:t>театральностью</w:t>
      </w:r>
    </w:p>
    <w:p>
      <w:pPr>
        <w:tabs>
          <w:tab w:pos="490" w:val="left"/>
        </w:tabs>
        <w:spacing w:after="60"/>
        <w:ind w:left="490" w:hanging="490"/>
      </w:pPr>
      <w:r>
        <w:rPr>
          <w:b/>
        </w:rPr>
        <w:t>4.</w:t>
      </w:r>
      <w:r>
        <w:tab/>
      </w:r>
      <w:r>
        <w:rPr>
          <w:b w:val="0"/>
          <w:i w:val="0"/>
        </w:rPr>
        <w:t>аутичностью и своеобразием</w:t>
      </w:r>
    </w:p>
    <w:p>
      <w:pPr>
        <w:ind w:left="288"/>
      </w:pPr>
      <w:r>
        <w:rPr>
          <w:b/>
          <w:color w:val="173C49"/>
        </w:rPr>
        <w:t xml:space="preserve">Правильный ответ: </w:t>
      </w:r>
      <w:r>
        <w:rPr>
          <w:b/>
          <w:i w:val="0"/>
        </w:rPr>
        <w:t>2 — чувствительностью к неудачам</w:t>
      </w:r>
    </w:p>
    <w:p>
      <w:pPr>
        <w:ind w:left="504"/>
      </w:pPr>
      <w:r>
        <w:rPr>
          <w:b w:val="0"/>
          <w:i/>
        </w:rPr>
        <w:t>Данное свойство параноидной личности называется чувствительностью к неудачам</w:t>
        <w:br/>
        <w:br/>
        <w:t>Клинические рекомендации Диагностика и лечение расстройств личности – М., 2014 – с. 112</w:t>
      </w:r>
    </w:p>
    <w:p>
      <w:pPr>
        <w:pStyle w:val="Heading3"/>
        <w:keepNext/>
      </w:pPr>
      <w:r>
        <w:rPr>
          <w:b/>
          <w:color w:val="173C49"/>
        </w:rPr>
        <w:t>Вопрос 10.</w:t>
      </w:r>
    </w:p>
    <w:p>
      <w:pPr>
        <w:keepNext/>
      </w:pPr>
      <w:r>
        <w:rPr>
          <w:b w:val="0"/>
          <w:i w:val="0"/>
        </w:rPr>
        <w:t>Экспериментально-психологическое исследование расстройств личности включает как минимум проведение теста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_{nbsp}ММРI_</w:t>
      </w:r>
    </w:p>
    <w:p>
      <w:pPr>
        <w:tabs>
          <w:tab w:pos="490" w:val="left"/>
        </w:tabs>
        <w:spacing w:after="60"/>
        <w:ind w:left="490" w:hanging="490"/>
      </w:pPr>
      <w:r>
        <w:rPr>
          <w:b/>
        </w:rPr>
        <w:t>2.</w:t>
      </w:r>
      <w:r>
        <w:tab/>
      </w:r>
      <w:r>
        <w:rPr>
          <w:b w:val="0"/>
          <w:i w:val="0"/>
        </w:rPr>
        <w:t>Цунга</w:t>
      </w:r>
    </w:p>
    <w:p>
      <w:pPr>
        <w:tabs>
          <w:tab w:pos="490" w:val="left"/>
        </w:tabs>
        <w:spacing w:after="60"/>
        <w:ind w:left="490" w:hanging="490"/>
      </w:pPr>
      <w:r>
        <w:rPr>
          <w:b/>
        </w:rPr>
        <w:t>3.</w:t>
      </w:r>
      <w:r>
        <w:tab/>
      </w:r>
      <w:r>
        <w:rPr>
          <w:b w:val="0"/>
          <w:i w:val="0"/>
        </w:rPr>
        <w:t>Бека</w:t>
      </w:r>
    </w:p>
    <w:p>
      <w:pPr>
        <w:tabs>
          <w:tab w:pos="490" w:val="left"/>
        </w:tabs>
        <w:spacing w:after="60"/>
        <w:ind w:left="490" w:hanging="490"/>
      </w:pPr>
      <w:r>
        <w:rPr>
          <w:b/>
        </w:rPr>
        <w:t>4.</w:t>
      </w:r>
      <w:r>
        <w:tab/>
      </w:r>
      <w:r>
        <w:rPr>
          <w:b w:val="0"/>
          <w:i w:val="0"/>
        </w:rPr>
        <w:t>Гамильтона</w:t>
      </w:r>
    </w:p>
    <w:p>
      <w:pPr>
        <w:ind w:left="288"/>
      </w:pPr>
      <w:r>
        <w:rPr>
          <w:b/>
          <w:color w:val="173C49"/>
        </w:rPr>
        <w:t xml:space="preserve">Правильный ответ: </w:t>
      </w:r>
      <w:r>
        <w:rPr>
          <w:b/>
          <w:i w:val="0"/>
        </w:rPr>
        <w:t>1 — _{nbsp}ММРI_</w:t>
      </w:r>
    </w:p>
    <w:p>
      <w:pPr>
        <w:ind w:left="504"/>
      </w:pPr>
      <w:r>
        <w:rPr>
          <w:b w:val="0"/>
          <w:i/>
        </w:rPr>
        <w:t>Экспериментально-психологическое исследование расстройств личности включает как минимум проведения теста ММРI – «Миннесотский мультифакторный личностный</w:t>
        <w:br/>
        <w:br/>
        <w:t>опросник»</w:t>
        <w:br/>
        <w:br/>
        <w:t>Клинические рекомендации Диагностика и лечение расстройств личности – М., 2014</w:t>
      </w:r>
    </w:p>
    <w:p>
      <w:pPr>
        <w:pStyle w:val="Heading2"/>
      </w:pPr>
      <w:r>
        <w:t>2. Вариатив</w:t>
      </w:r>
    </w:p>
    <w:p>
      <w:pPr>
        <w:pStyle w:val="Heading3"/>
        <w:keepNext/>
      </w:pPr>
      <w:r>
        <w:rPr>
          <w:b/>
          <w:color w:val="173C49"/>
        </w:rPr>
        <w:t>Вопрос 11.</w:t>
      </w:r>
    </w:p>
    <w:p>
      <w:pPr>
        <w:keepNext/>
      </w:pPr>
      <w:r>
        <w:rPr>
          <w:b w:val="0"/>
          <w:i w:val="0"/>
        </w:rPr>
        <w:t>Лечение данного расстройства производится в строгом соответствии с «Законом о психиатрической помощи» и регламентируется прежде всего статьей о(б)</w:t>
      </w:r>
    </w:p>
    <w:p>
      <w:pPr>
        <w:tabs>
          <w:tab w:pos="490" w:val="left"/>
        </w:tabs>
        <w:spacing w:after="60"/>
        <w:ind w:left="490" w:hanging="490"/>
      </w:pPr>
      <w:r>
        <w:rPr>
          <w:b/>
        </w:rPr>
        <w:t>1.</w:t>
      </w:r>
      <w:r>
        <w:tab/>
      </w:r>
      <w:r>
        <w:rPr>
          <w:b w:val="0"/>
          <w:i w:val="0"/>
        </w:rPr>
        <w:t>принудительных мерах медицинского характера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добровольности помощи</w:t>
      </w:r>
    </w:p>
    <w:p>
      <w:pPr>
        <w:tabs>
          <w:tab w:pos="490" w:val="left"/>
        </w:tabs>
        <w:spacing w:after="60"/>
        <w:ind w:left="490" w:hanging="490"/>
      </w:pPr>
      <w:r>
        <w:rPr>
          <w:b/>
        </w:rPr>
        <w:t>3.</w:t>
      </w:r>
      <w:r>
        <w:tab/>
      </w:r>
      <w:r>
        <w:rPr>
          <w:b w:val="0"/>
          <w:i w:val="0"/>
        </w:rPr>
        <w:t>диспансерном наблюдении</w:t>
      </w:r>
    </w:p>
    <w:p>
      <w:pPr>
        <w:tabs>
          <w:tab w:pos="490" w:val="left"/>
        </w:tabs>
        <w:spacing w:after="60"/>
        <w:ind w:left="490" w:hanging="490"/>
      </w:pPr>
      <w:r>
        <w:rPr>
          <w:b/>
        </w:rPr>
        <w:t>4.</w:t>
      </w:r>
      <w:r>
        <w:tab/>
      </w:r>
      <w:r>
        <w:rPr>
          <w:b w:val="0"/>
          <w:i w:val="0"/>
        </w:rPr>
        <w:t>освидетельствовании</w:t>
      </w:r>
    </w:p>
    <w:p>
      <w:pPr>
        <w:ind w:left="288"/>
      </w:pPr>
      <w:r>
        <w:rPr>
          <w:b/>
          <w:color w:val="173C49"/>
        </w:rPr>
        <w:t xml:space="preserve">Правильный ответ: </w:t>
      </w:r>
      <w:r>
        <w:rPr>
          <w:b/>
          <w:i w:val="0"/>
        </w:rPr>
        <w:t>2 — добровольности помощи</w:t>
      </w:r>
    </w:p>
    <w:p>
      <w:pPr>
        <w:ind w:left="504"/>
      </w:pPr>
      <w:r>
        <w:rPr>
          <w:b w:val="0"/>
          <w:i/>
        </w:rPr>
        <w:t>Лечение данного расстройства производится в строгом соответствии с «Законом о психиатрической помощи» и регламентируется прежде всего статьей о добровольности помощи</w:t>
        <w:br/>
        <w:br/>
        <w:t>Закон РФ "О психиатрической помощи и гарантиях прав граждан при ее оказании" от 02.07.1992 N 3185-1 (последняя редакция) 2 июля 1992 года N 3185-1</w:t>
        <w:br/>
        <w:br/>
      </w:r>
      <w:hyperlink r:id="rId26">
        <w:r>
          <w:rPr>
            <w:color w:val="173C49"/>
            <w:u w:val="single"/>
          </w:rPr>
          <w:t>Закон РФ «О психиатрической помощи и гарантиях прав граждан при её оказании» № 3185-1 от 2 июля 1992 г.</w:t>
        </w:r>
      </w:hyperlink>
      <w:r>
        <w:rPr>
          <w:b w:val="0"/>
          <w:i/>
        </w:rPr>
        <w:t>.</w:t>
        <w:br/>
        <w:br/>
      </w:r>
      <w:hyperlink r:id="rId27">
        <w:r>
          <w:rPr>
            <w:color w:val="173C49"/>
            <w:u w:val="single"/>
          </w:rPr>
          <w:t>(1)</w:t>
        </w:r>
      </w:hyperlink>
    </w:p>
    <w:p>
      <w:pPr>
        <w:pStyle w:val="Heading3"/>
        <w:keepNext/>
      </w:pPr>
      <w:r>
        <w:rPr>
          <w:b/>
          <w:color w:val="173C49"/>
        </w:rPr>
        <w:t>Вопрос 12.</w:t>
      </w:r>
    </w:p>
    <w:p>
      <w:pPr>
        <w:keepNext/>
      </w:pPr>
      <w:r>
        <w:rPr>
          <w:b w:val="0"/>
          <w:i w:val="0"/>
        </w:rPr>
        <w:t>Распространенность расстройств личности в популяции, согласно отечественным данным, составляет +___+ %</w:t>
      </w:r>
    </w:p>
    <w:p>
      <w:pPr>
        <w:tabs>
          <w:tab w:pos="490" w:val="left"/>
        </w:tabs>
        <w:spacing w:after="60"/>
        <w:ind w:left="490" w:hanging="490"/>
      </w:pPr>
      <w:r>
        <w:rPr>
          <w:b/>
        </w:rPr>
        <w:t>1.</w:t>
      </w:r>
      <w:r>
        <w:tab/>
      </w:r>
      <w:r>
        <w:rPr>
          <w:b w:val="0"/>
          <w:i w:val="0"/>
        </w:rPr>
        <w:t>6,2</w:t>
      </w:r>
    </w:p>
    <w:p>
      <w:pPr>
        <w:tabs>
          <w:tab w:pos="490" w:val="left"/>
        </w:tabs>
        <w:spacing w:after="60"/>
        <w:ind w:left="490" w:hanging="490"/>
      </w:pPr>
      <w:r>
        <w:rPr>
          <w:b/>
        </w:rPr>
        <w:t>2.</w:t>
      </w:r>
      <w:r>
        <w:tab/>
      </w:r>
      <w:r>
        <w:rPr>
          <w:b w:val="0"/>
          <w:i w:val="0"/>
        </w:rPr>
        <w:t>12,2</w:t>
      </w:r>
    </w:p>
    <w:p>
      <w:pPr>
        <w:tabs>
          <w:tab w:pos="490" w:val="left"/>
        </w:tabs>
        <w:spacing w:after="60"/>
        <w:ind w:left="490" w:hanging="490"/>
      </w:pPr>
      <w:r>
        <w:rPr>
          <w:b/>
        </w:rPr>
        <w:t>3.</w:t>
      </w:r>
      <w:r>
        <w:tab/>
      </w:r>
      <w:r>
        <w:rPr>
          <w:b w:val="0"/>
          <w:i w:val="0"/>
        </w:rPr>
        <w:t>10,2</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8,2</w:t>
      </w:r>
    </w:p>
    <w:p>
      <w:pPr>
        <w:ind w:left="288"/>
      </w:pPr>
      <w:r>
        <w:rPr>
          <w:b/>
          <w:color w:val="173C49"/>
        </w:rPr>
        <w:t xml:space="preserve">Правильный ответ: </w:t>
      </w:r>
      <w:r>
        <w:rPr>
          <w:b/>
          <w:i w:val="0"/>
        </w:rPr>
        <w:t>4 — 8,2</w:t>
      </w:r>
    </w:p>
    <w:p>
      <w:pPr>
        <w:ind w:left="504"/>
      </w:pPr>
      <w:r>
        <w:rPr>
          <w:b w:val="0"/>
          <w:i/>
        </w:rPr>
        <w:t>Распространенность расстройств личности в популяции, согласно отечественным данным, составляет 8,2%</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Психиатрия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1998" TargetMode="External"/><Relationship Id="rId21" Type="http://schemas.openxmlformats.org/officeDocument/2006/relationships/hyperlink" Target="https://library.mededtech.ru/rest/documents/1998/#paragraph_8b35eu" TargetMode="External"/><Relationship Id="rId22" Type="http://schemas.openxmlformats.org/officeDocument/2006/relationships/image" Target="media/image5.png"/><Relationship Id="rId23" Type="http://schemas.openxmlformats.org/officeDocument/2006/relationships/hyperlink" Target="https://library.mededtech.ru/rest/documents/1998/#F60_0x" TargetMode="External"/><Relationship Id="rId24" Type="http://schemas.openxmlformats.org/officeDocument/2006/relationships/image" Target="media/image6.png"/><Relationship Id="rId25" Type="http://schemas.openxmlformats.org/officeDocument/2006/relationships/image" Target="media/image7.png"/><Relationship Id="rId26" Type="http://schemas.openxmlformats.org/officeDocument/2006/relationships/hyperlink" Target="https://library.mededtech.ru/rest/documents/zak3185/" TargetMode="External"/><Relationship Id="rId27" Type="http://schemas.openxmlformats.org/officeDocument/2006/relationships/hyperlink" Target="https://library.mededtech.ru/rest/documents/zak3185/#paragraph_pg0ie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